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2B012C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F31710" w:rsidRPr="002B012C" w:rsidRDefault="00F31710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31710" w:rsidRPr="002B012C" w:rsidRDefault="00F31710" w:rsidP="00F317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F31710">
        <w:rPr>
          <w:rFonts w:ascii="Times New Roman" w:eastAsiaTheme="minorEastAsia" w:hAnsi="Times New Roman"/>
          <w:b/>
          <w:sz w:val="27"/>
          <w:szCs w:val="27"/>
        </w:rPr>
        <w:t>5</w:t>
      </w:r>
      <w:r w:rsidRPr="002B012C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F31710">
        <w:rPr>
          <w:rFonts w:ascii="Times New Roman" w:eastAsiaTheme="minorEastAsia" w:hAnsi="Times New Roman"/>
          <w:b/>
          <w:sz w:val="27"/>
          <w:szCs w:val="27"/>
        </w:rPr>
        <w:t>9</w:t>
      </w:r>
      <w:r w:rsidRPr="002B012C">
        <w:rPr>
          <w:rFonts w:ascii="Times New Roman" w:eastAsiaTheme="minorEastAsia" w:hAnsi="Times New Roman"/>
          <w:b/>
          <w:sz w:val="27"/>
          <w:szCs w:val="27"/>
        </w:rPr>
        <w:t>4</w:t>
      </w:r>
    </w:p>
    <w:p w:rsidR="00F31710" w:rsidRDefault="00F31710" w:rsidP="00F317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45356B" w:rsidRDefault="001A4C7A" w:rsidP="002B01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45356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45356B" w:rsidRDefault="001A4C7A" w:rsidP="002B012C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45356B" w:rsidRDefault="001A4C7A" w:rsidP="002B01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45356B" w:rsidRDefault="001A4C7A" w:rsidP="002B01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45356B" w:rsidRDefault="001A4C7A" w:rsidP="002B01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45356B" w:rsidRDefault="00AF3833" w:rsidP="002B012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2B166F">
        <w:rPr>
          <w:rFonts w:ascii="Times New Roman" w:hAnsi="Times New Roman"/>
          <w:b/>
          <w:bCs/>
          <w:sz w:val="28"/>
          <w:szCs w:val="28"/>
          <w:lang w:val="uk-UA"/>
        </w:rPr>
        <w:t>«Зірка»</w:t>
      </w:r>
    </w:p>
    <w:p w:rsidR="001A4C7A" w:rsidRPr="0045356B" w:rsidRDefault="001A4C7A" w:rsidP="002B012C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 xml:space="preserve">Відповідно до п.34 ст.26 Закону </w:t>
      </w:r>
      <w:bookmarkEnd w:id="0"/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>України «Про місцеве самоврядування в Україні» р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45356B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2B166F" w:rsidRPr="002B166F">
        <w:rPr>
          <w:rFonts w:ascii="Times New Roman" w:hAnsi="Times New Roman"/>
          <w:sz w:val="28"/>
          <w:szCs w:val="28"/>
          <w:lang w:val="uk-UA"/>
        </w:rPr>
        <w:t>ФГ «Зірка»</w:t>
      </w:r>
      <w:r w:rsidRPr="0045356B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45356B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45356B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45356B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r w:rsidR="00FB2896">
        <w:rPr>
          <w:rFonts w:ascii="Times New Roman" w:hAnsi="Times New Roman"/>
          <w:sz w:val="28"/>
          <w:szCs w:val="28"/>
          <w:lang w:val="uk-UA"/>
        </w:rPr>
        <w:t>Авангард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>» с.</w:t>
      </w:r>
      <w:r w:rsidR="002B166F" w:rsidRPr="002B166F">
        <w:t xml:space="preserve"> </w:t>
      </w:r>
      <w:proofErr w:type="spellStart"/>
      <w:r w:rsidR="00FB2896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2A3FEC" w:rsidRPr="0045356B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7763" w:type="dxa"/>
        <w:tblLook w:val="04A0" w:firstRow="1" w:lastRow="0" w:firstColumn="1" w:lastColumn="0" w:noHBand="0" w:noVBand="1"/>
      </w:tblPr>
      <w:tblGrid>
        <w:gridCol w:w="1523"/>
        <w:gridCol w:w="3960"/>
        <w:gridCol w:w="1415"/>
        <w:gridCol w:w="865"/>
      </w:tblGrid>
      <w:tr w:rsidR="00C43A1B" w:rsidRPr="007E68C0" w:rsidTr="0045356B">
        <w:tc>
          <w:tcPr>
            <w:tcW w:w="1523" w:type="dxa"/>
          </w:tcPr>
          <w:p w:rsidR="00C43A1B" w:rsidRPr="0045356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</w:t>
            </w:r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№ п/</w:t>
            </w:r>
            <w:proofErr w:type="spellStart"/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960" w:type="dxa"/>
          </w:tcPr>
          <w:p w:rsidR="00C43A1B" w:rsidRPr="00C43A1B" w:rsidRDefault="00C43A1B" w:rsidP="00C43A1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Прізвище, ім’я, по батькові </w:t>
            </w:r>
          </w:p>
        </w:tc>
        <w:tc>
          <w:tcPr>
            <w:tcW w:w="1415" w:type="dxa"/>
          </w:tcPr>
          <w:p w:rsidR="00C43A1B" w:rsidRPr="00C43A1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№ділянки</w:t>
            </w:r>
            <w:proofErr w:type="spellEnd"/>
          </w:p>
        </w:tc>
        <w:tc>
          <w:tcPr>
            <w:tcW w:w="865" w:type="dxa"/>
          </w:tcPr>
          <w:p w:rsidR="00C43A1B" w:rsidRPr="00C43A1B" w:rsidRDefault="00C43A1B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площа</w:t>
            </w:r>
          </w:p>
        </w:tc>
      </w:tr>
      <w:tr w:rsidR="00C43A1B" w:rsidRPr="007E68C0" w:rsidTr="0045356B">
        <w:tc>
          <w:tcPr>
            <w:tcW w:w="1523" w:type="dxa"/>
          </w:tcPr>
          <w:p w:rsidR="00C43A1B" w:rsidRPr="009252FB" w:rsidRDefault="00C43A1B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52F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960" w:type="dxa"/>
          </w:tcPr>
          <w:p w:rsidR="00C43A1B" w:rsidRPr="00C43A1B" w:rsidRDefault="00FB2896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Лісовий Андрій Гнатович</w:t>
            </w:r>
          </w:p>
        </w:tc>
        <w:tc>
          <w:tcPr>
            <w:tcW w:w="1415" w:type="dxa"/>
          </w:tcPr>
          <w:p w:rsidR="00C43A1B" w:rsidRPr="00C43A1B" w:rsidRDefault="00FB2896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228</w:t>
            </w:r>
          </w:p>
        </w:tc>
        <w:tc>
          <w:tcPr>
            <w:tcW w:w="865" w:type="dxa"/>
          </w:tcPr>
          <w:p w:rsidR="00C43A1B" w:rsidRPr="00C43A1B" w:rsidRDefault="007A1108" w:rsidP="00FB289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2,</w:t>
            </w:r>
            <w:r w:rsidR="00FB2896">
              <w:rPr>
                <w:rFonts w:ascii="Times New Roman" w:hAnsi="Times New Roman"/>
                <w:sz w:val="20"/>
                <w:szCs w:val="20"/>
                <w:lang w:val="uk-UA"/>
              </w:rPr>
              <w:t>0134</w:t>
            </w:r>
          </w:p>
        </w:tc>
      </w:tr>
    </w:tbl>
    <w:p w:rsidR="00202C43" w:rsidRDefault="00202C43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6"/>
          <w:szCs w:val="26"/>
          <w:lang w:val="uk-UA"/>
        </w:rPr>
      </w:pP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B166F" w:rsidRPr="002B166F">
        <w:rPr>
          <w:rFonts w:ascii="Times New Roman" w:hAnsi="Times New Roman"/>
          <w:bCs/>
          <w:sz w:val="28"/>
          <w:szCs w:val="28"/>
          <w:lang w:val="uk-UA"/>
        </w:rPr>
        <w:t>ФГ «Зірка»</w:t>
      </w:r>
      <w:r w:rsid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45356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45356B" w:rsidRDefault="001A4C7A" w:rsidP="00F31710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45356B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45356B" w:rsidRDefault="00376828" w:rsidP="00B52E0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B52E0B" w:rsidRPr="0045356B" w:rsidRDefault="001A4C7A" w:rsidP="0040271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45356B">
        <w:rPr>
          <w:sz w:val="28"/>
          <w:szCs w:val="28"/>
        </w:rPr>
        <w:t>Міський  голова                                    С.Волинський</w:t>
      </w:r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2B012C">
      <w:pgSz w:w="12242" w:h="15842" w:code="1"/>
      <w:pgMar w:top="142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02C43"/>
    <w:rsid w:val="00256734"/>
    <w:rsid w:val="00297B13"/>
    <w:rsid w:val="002A3FEC"/>
    <w:rsid w:val="002B012C"/>
    <w:rsid w:val="002B166F"/>
    <w:rsid w:val="00317446"/>
    <w:rsid w:val="00376828"/>
    <w:rsid w:val="00385534"/>
    <w:rsid w:val="003914DE"/>
    <w:rsid w:val="00402717"/>
    <w:rsid w:val="0045356B"/>
    <w:rsid w:val="004D3624"/>
    <w:rsid w:val="005A0493"/>
    <w:rsid w:val="00606D34"/>
    <w:rsid w:val="006F5B6A"/>
    <w:rsid w:val="00773856"/>
    <w:rsid w:val="007A1108"/>
    <w:rsid w:val="007E68C0"/>
    <w:rsid w:val="0081342E"/>
    <w:rsid w:val="00870D21"/>
    <w:rsid w:val="0087494E"/>
    <w:rsid w:val="008A3AE8"/>
    <w:rsid w:val="008D6670"/>
    <w:rsid w:val="009252FB"/>
    <w:rsid w:val="00956534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87CE5"/>
    <w:rsid w:val="00DB10AC"/>
    <w:rsid w:val="00F05318"/>
    <w:rsid w:val="00F31710"/>
    <w:rsid w:val="00F67307"/>
    <w:rsid w:val="00F922E0"/>
    <w:rsid w:val="00FA5864"/>
    <w:rsid w:val="00FB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7F50C-57B8-4D86-ADFA-D9F4E92EC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2021-04-12T05:49:00Z</cp:lastPrinted>
  <dcterms:created xsi:type="dcterms:W3CDTF">2021-03-17T06:30:00Z</dcterms:created>
  <dcterms:modified xsi:type="dcterms:W3CDTF">2021-04-12T05:58:00Z</dcterms:modified>
</cp:coreProperties>
</file>